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9B1952">
        <w:rPr>
          <w:b/>
          <w:bCs/>
          <w:sz w:val="40"/>
          <w:szCs w:val="40"/>
        </w:rPr>
        <w:t>2</w:t>
      </w:r>
      <w:r>
        <w:rPr>
          <w:b/>
          <w:bCs/>
          <w:sz w:val="40"/>
          <w:szCs w:val="40"/>
        </w:rPr>
        <w:t xml:space="preserve"> – </w:t>
      </w:r>
      <w:r w:rsidR="009B1952">
        <w:rPr>
          <w:b/>
          <w:bCs/>
          <w:sz w:val="40"/>
          <w:szCs w:val="40"/>
        </w:rPr>
        <w:t>Inschrijvingsstaat</w:t>
      </w:r>
    </w:p>
    <w:p w:rsidR="00FD0FAE" w:rsidRDefault="00FD0FAE" w:rsidP="003C19FE"/>
    <w:p w:rsidR="000761AB" w:rsidRDefault="000761AB" w:rsidP="000761AB">
      <w:r>
        <w:t>Prijzen dienen in EURO te zijn, excl. BTW</w:t>
      </w:r>
    </w:p>
    <w:p w:rsidR="000761AB" w:rsidRDefault="000761AB" w:rsidP="000761AB">
      <w:r>
        <w:t>Prijzen zijn inclusief alle bijkomende kosten, maar exclusief de staartkosten</w:t>
      </w:r>
    </w:p>
    <w:p w:rsidR="000761AB" w:rsidRDefault="000761AB" w:rsidP="000761AB">
      <w:r>
        <w:t>‘Prijs productie’ is voor productie gereed object, incl. montageconstructie, incl. opslag object</w:t>
      </w:r>
    </w:p>
    <w:p w:rsidR="000761AB" w:rsidRDefault="000761AB" w:rsidP="000761AB">
      <w:r>
        <w:t>‘Prijs overig’ is voor vervoer naar bouwplaats, plaatsing, ophanging, afmonteren en aansluiten</w:t>
      </w:r>
    </w:p>
    <w:p w:rsidR="000761AB" w:rsidRDefault="000761AB" w:rsidP="000761AB"/>
    <w:tbl>
      <w:tblPr>
        <w:tblStyle w:val="Tabelraster"/>
        <w:tblW w:w="9112" w:type="dxa"/>
        <w:tblLook w:val="04A0" w:firstRow="1" w:lastRow="0" w:firstColumn="1" w:lastColumn="0" w:noHBand="0" w:noVBand="1"/>
      </w:tblPr>
      <w:tblGrid>
        <w:gridCol w:w="943"/>
        <w:gridCol w:w="1987"/>
        <w:gridCol w:w="1451"/>
        <w:gridCol w:w="1014"/>
        <w:gridCol w:w="2020"/>
        <w:gridCol w:w="1697"/>
      </w:tblGrid>
      <w:tr w:rsidR="000761AB" w:rsidTr="00B7651E">
        <w:tc>
          <w:tcPr>
            <w:tcW w:w="943" w:type="dxa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Station</w:t>
            </w:r>
          </w:p>
        </w:tc>
        <w:tc>
          <w:tcPr>
            <w:tcW w:w="2000" w:type="dxa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Bord nr.</w:t>
            </w:r>
            <w:r w:rsidR="00542AF3">
              <w:rPr>
                <w:b/>
              </w:rPr>
              <w:t xml:space="preserve"> (s)</w:t>
            </w:r>
            <w:r w:rsidRPr="009A56C2"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Bordtype</w:t>
            </w:r>
          </w:p>
        </w:tc>
        <w:tc>
          <w:tcPr>
            <w:tcW w:w="1016" w:type="dxa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Aantal</w:t>
            </w:r>
          </w:p>
        </w:tc>
        <w:tc>
          <w:tcPr>
            <w:tcW w:w="2029" w:type="dxa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Prijs productie</w:t>
            </w:r>
          </w:p>
        </w:tc>
        <w:tc>
          <w:tcPr>
            <w:tcW w:w="1706" w:type="dxa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Prijs overig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20, 21, 23, 24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25, 26, 27, 28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17, 18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19, 22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5, 6, 7, 8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routevork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221, 222, 223, 224, 225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routevork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routevork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204, 205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RSB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231, 232, 233, 234, 235, 236, 237, 238, 239, 240, 241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77, 77, 79, 79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82, 82, 85, 85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40, 181, 182, 183, 184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38, 185, 186, 187, 188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1, 201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ASA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202, 203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5, 39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55, 56</w:t>
            </w:r>
            <w:r w:rsidR="00CD0EFD">
              <w:rPr>
                <w:rFonts w:cs="Calibri"/>
                <w:color w:val="000000"/>
              </w:rPr>
              <w:t xml:space="preserve"> (incl. 55a, 55b, 56a en 56b)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identificatie/ 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20i, 24i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16a, 28a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16b, 28b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16, 16, 28, 28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63, 64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BLW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5i, 13i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26, 66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BMR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64, 65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hulp &amp; 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kubus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kubus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31, 60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62, 74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27-bis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DMZ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5i, 14i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DMZ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kubus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17, 18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22, 23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24, 25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kubus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Kubus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8, 9, 12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32, 33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10, 11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routevork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13, 14, 19, 20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routevork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29, 29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RSB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30, 30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RSB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34, 35, 46, 47, 49, 37, 38, 39, 40, 42, 43, 36, 44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4, 4, 5, 5, 6, 6, 7, 7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DVD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27, 28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12i, 20i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28, 29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26, 27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12, 20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GPP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GZH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GZH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GZH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GZH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35, 35, 36, 36, 37, 37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HDS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HDS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HLD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5i, 13i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HLD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24, 25, 26, 27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</w:t>
            </w:r>
            <w:r w:rsidR="00CD0EFD">
              <w:rPr>
                <w:rFonts w:cs="Calibri"/>
                <w:color w:val="000000"/>
              </w:rPr>
              <w:t xml:space="preserve"> (incl. 34a)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6i, 16i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35, 36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35, 36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12, 12, 13, 13, 14, 14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15, 15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 / 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ITW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ITW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ITW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ITW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27, 28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JLS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JLS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JLS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</w:t>
            </w:r>
            <w:r w:rsidR="00CD0EFD">
              <w:rPr>
                <w:rFonts w:cs="Calibri"/>
                <w:color w:val="000000"/>
              </w:rPr>
              <w:t xml:space="preserve"> (incl. 28a en 28b)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JLS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57, 58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30, 30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7, 13, 15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18, 40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24i, 54i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9, 10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kubus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5a, 11a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LLL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MDW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3i, 4i, 37i, 38i, 45i, 46i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MDW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37, 38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MDW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45, 46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NMT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3i, 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NMT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27, 35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9i, 65i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63, 64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15, 39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liftindex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59a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65, 66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routevork + </w:t>
            </w:r>
            <w:r>
              <w:rPr>
                <w:rFonts w:cs="Calibri"/>
                <w:color w:val="000000"/>
              </w:rPr>
              <w:lastRenderedPageBreak/>
              <w:t>informatie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40, 41, 44, 45, 46, 47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OAS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verwijzing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PJW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2, 3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PJW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  <w:r w:rsidR="00CD0EFD">
              <w:rPr>
                <w:rFonts w:cs="Calibri"/>
                <w:color w:val="000000"/>
              </w:rPr>
              <w:t xml:space="preserve"> (incl. 27a en 27b)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PJW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RAI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RAI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31, 32, 704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RGB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13i, 24i, 34</w:t>
            </w:r>
            <w:r w:rsidR="00AD0775">
              <w:rPr>
                <w:rFonts w:cs="Calibri"/>
                <w:color w:val="000000"/>
              </w:rPr>
              <w:t>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AD0775" w:rsidTr="00B7651E">
        <w:tc>
          <w:tcPr>
            <w:tcW w:w="943" w:type="dxa"/>
            <w:vAlign w:val="center"/>
          </w:tcPr>
          <w:p w:rsidR="00AD0775" w:rsidRDefault="00AD0775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RGB</w:t>
            </w:r>
          </w:p>
        </w:tc>
        <w:tc>
          <w:tcPr>
            <w:tcW w:w="2000" w:type="dxa"/>
            <w:vAlign w:val="center"/>
          </w:tcPr>
          <w:p w:rsidR="00AD0775" w:rsidRDefault="00AD0775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418" w:type="dxa"/>
            <w:vAlign w:val="center"/>
          </w:tcPr>
          <w:p w:rsidR="00AD0775" w:rsidRDefault="00AD0775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AD0775" w:rsidRDefault="00AD0775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AD0775" w:rsidRDefault="00AD0775" w:rsidP="00542AF3">
            <w:pPr>
              <w:rPr>
                <w:rFonts w:cs="Calibri"/>
                <w:color w:val="000000"/>
              </w:rPr>
            </w:pPr>
          </w:p>
        </w:tc>
        <w:tc>
          <w:tcPr>
            <w:tcW w:w="1706" w:type="dxa"/>
            <w:vAlign w:val="center"/>
          </w:tcPr>
          <w:p w:rsidR="00AD0775" w:rsidRDefault="00AD0775" w:rsidP="00542AF3">
            <w:pPr>
              <w:rPr>
                <w:rFonts w:cs="Calibri"/>
                <w:color w:val="000000"/>
              </w:rPr>
            </w:pP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RGB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52, 53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SLW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19i, 20i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3, 4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10, 11, 12, 13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23a, 27a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43, 43, 44, 44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15, 15, 20, 20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45, 46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vignet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SVT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1i, 10i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VLN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3, 4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VLN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</w:t>
            </w:r>
            <w:r w:rsidR="00CD0EFD">
              <w:rPr>
                <w:rFonts w:cs="Calibri"/>
                <w:color w:val="000000"/>
              </w:rPr>
              <w:t xml:space="preserve"> (incl. 28a en 28 b)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identificatie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VLN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VPD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VPD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instructie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VPD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22, 23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nooduitje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VPD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VSW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WBS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1i, 6i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WBS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stationsnaam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WLP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6i, 7i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WLP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routedriehoek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WTC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cluster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542AF3" w:rsidTr="00B7651E">
        <w:tc>
          <w:tcPr>
            <w:tcW w:w="943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WTC</w:t>
            </w:r>
          </w:p>
        </w:tc>
        <w:tc>
          <w:tcPr>
            <w:tcW w:w="2000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15i, 38i, 50i</w:t>
            </w:r>
          </w:p>
        </w:tc>
        <w:tc>
          <w:tcPr>
            <w:tcW w:w="1418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informatie-i</w:t>
            </w:r>
          </w:p>
        </w:tc>
        <w:tc>
          <w:tcPr>
            <w:tcW w:w="1016" w:type="dxa"/>
            <w:vAlign w:val="center"/>
          </w:tcPr>
          <w:p w:rsidR="00542AF3" w:rsidRDefault="00542AF3" w:rsidP="00542AF3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029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706" w:type="dxa"/>
            <w:vAlign w:val="center"/>
          </w:tcPr>
          <w:p w:rsidR="00542AF3" w:rsidRDefault="00542AF3" w:rsidP="00542A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0761AB" w:rsidTr="00B7651E">
        <w:tc>
          <w:tcPr>
            <w:tcW w:w="5377" w:type="dxa"/>
            <w:gridSpan w:val="4"/>
          </w:tcPr>
          <w:p w:rsidR="000761AB" w:rsidRPr="009A56C2" w:rsidRDefault="000761AB" w:rsidP="00A30D13">
            <w:pPr>
              <w:rPr>
                <w:b/>
              </w:rPr>
            </w:pPr>
            <w:r w:rsidRPr="009A56C2">
              <w:rPr>
                <w:b/>
              </w:rPr>
              <w:t>Totalen</w:t>
            </w:r>
          </w:p>
        </w:tc>
        <w:tc>
          <w:tcPr>
            <w:tcW w:w="2029" w:type="dxa"/>
          </w:tcPr>
          <w:p w:rsidR="000761AB" w:rsidRDefault="000761AB" w:rsidP="00A30D13">
            <w:r>
              <w:t>€</w:t>
            </w:r>
          </w:p>
        </w:tc>
        <w:tc>
          <w:tcPr>
            <w:tcW w:w="1706" w:type="dxa"/>
          </w:tcPr>
          <w:p w:rsidR="000761AB" w:rsidRDefault="000761AB" w:rsidP="00A30D13">
            <w:r>
              <w:t>€</w:t>
            </w:r>
          </w:p>
        </w:tc>
      </w:tr>
      <w:tr w:rsidR="00542AF3" w:rsidTr="00B7651E">
        <w:tc>
          <w:tcPr>
            <w:tcW w:w="5377" w:type="dxa"/>
            <w:gridSpan w:val="4"/>
          </w:tcPr>
          <w:p w:rsidR="00542AF3" w:rsidRDefault="00542AF3" w:rsidP="00542AF3">
            <w:r>
              <w:t>Algemene kosten</w:t>
            </w:r>
          </w:p>
        </w:tc>
        <w:tc>
          <w:tcPr>
            <w:tcW w:w="3735" w:type="dxa"/>
            <w:gridSpan w:val="2"/>
          </w:tcPr>
          <w:p w:rsidR="00542AF3" w:rsidRDefault="00542AF3" w:rsidP="00542AF3">
            <w:r>
              <w:t>€</w:t>
            </w:r>
          </w:p>
        </w:tc>
      </w:tr>
      <w:tr w:rsidR="00542AF3" w:rsidTr="00B7651E">
        <w:tc>
          <w:tcPr>
            <w:tcW w:w="5377" w:type="dxa"/>
            <w:gridSpan w:val="4"/>
          </w:tcPr>
          <w:p w:rsidR="00542AF3" w:rsidRDefault="00542AF3" w:rsidP="00542AF3">
            <w:r>
              <w:t>Winst &amp; Risico</w:t>
            </w:r>
          </w:p>
        </w:tc>
        <w:tc>
          <w:tcPr>
            <w:tcW w:w="3735" w:type="dxa"/>
            <w:gridSpan w:val="2"/>
          </w:tcPr>
          <w:p w:rsidR="00542AF3" w:rsidRDefault="00542AF3" w:rsidP="00542AF3">
            <w:r>
              <w:t>€</w:t>
            </w:r>
          </w:p>
        </w:tc>
      </w:tr>
      <w:tr w:rsidR="00542AF3" w:rsidTr="00B7651E">
        <w:tc>
          <w:tcPr>
            <w:tcW w:w="5377" w:type="dxa"/>
            <w:gridSpan w:val="4"/>
          </w:tcPr>
          <w:p w:rsidR="00542AF3" w:rsidRPr="009A56C2" w:rsidRDefault="00542AF3" w:rsidP="00542AF3">
            <w:pPr>
              <w:rPr>
                <w:b/>
              </w:rPr>
            </w:pPr>
            <w:r w:rsidRPr="009A56C2">
              <w:rPr>
                <w:b/>
              </w:rPr>
              <w:t>TOTALE OPDRACHTSOM</w:t>
            </w:r>
          </w:p>
        </w:tc>
        <w:tc>
          <w:tcPr>
            <w:tcW w:w="3735" w:type="dxa"/>
            <w:gridSpan w:val="2"/>
          </w:tcPr>
          <w:p w:rsidR="00542AF3" w:rsidRDefault="00542AF3" w:rsidP="00542AF3">
            <w:r>
              <w:t>€</w:t>
            </w:r>
          </w:p>
        </w:tc>
      </w:tr>
    </w:tbl>
    <w:p w:rsidR="006B77D2" w:rsidRDefault="006B77D2" w:rsidP="00B7651E">
      <w:bookmarkStart w:id="0" w:name="_GoBack"/>
      <w:bookmarkEnd w:id="0"/>
    </w:p>
    <w:sectPr w:rsidR="006B77D2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949" w:rsidRDefault="00212949" w:rsidP="00220940">
      <w:pPr>
        <w:spacing w:line="240" w:lineRule="auto"/>
      </w:pPr>
      <w:r>
        <w:separator/>
      </w:r>
    </w:p>
  </w:endnote>
  <w:endnote w:type="continuationSeparator" w:id="0">
    <w:p w:rsidR="00212949" w:rsidRDefault="00212949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51" w:type="dxa"/>
      <w:tblInd w:w="-221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251"/>
    </w:tblGrid>
    <w:tr w:rsidR="00E422AE" w:rsidTr="00AA21C2">
      <w:trPr>
        <w:trHeight w:hRule="exact" w:val="270"/>
      </w:trPr>
      <w:tc>
        <w:tcPr>
          <w:tcW w:w="8040" w:type="dxa"/>
        </w:tcPr>
        <w:p w:rsidR="00E422AE" w:rsidRDefault="00E422AE" w:rsidP="00E422AE">
          <w:pPr>
            <w:jc w:val="right"/>
            <w:rPr>
              <w:sz w:val="16"/>
              <w:szCs w:val="16"/>
            </w:rPr>
          </w:pPr>
          <w:r w:rsidRPr="00954525">
            <w:rPr>
              <w:sz w:val="16"/>
              <w:szCs w:val="16"/>
            </w:rPr>
            <w:fldChar w:fldCharType="begin"/>
          </w:r>
          <w:r w:rsidRPr="00954525">
            <w:rPr>
              <w:sz w:val="16"/>
              <w:szCs w:val="16"/>
            </w:rPr>
            <w:instrText xml:space="preserve"> PAGE </w:instrText>
          </w:r>
          <w:r w:rsidRPr="00954525">
            <w:rPr>
              <w:sz w:val="16"/>
              <w:szCs w:val="16"/>
            </w:rPr>
            <w:fldChar w:fldCharType="separate"/>
          </w:r>
          <w:r w:rsidR="00B7651E">
            <w:rPr>
              <w:noProof/>
              <w:sz w:val="16"/>
              <w:szCs w:val="16"/>
            </w:rPr>
            <w:t>3</w:t>
          </w:r>
          <w:r w:rsidRPr="00954525">
            <w:rPr>
              <w:sz w:val="16"/>
              <w:szCs w:val="16"/>
            </w:rPr>
            <w:fldChar w:fldCharType="end"/>
          </w:r>
          <w:r w:rsidRPr="00954525">
            <w:rPr>
              <w:sz w:val="16"/>
              <w:szCs w:val="16"/>
            </w:rPr>
            <w:t xml:space="preserve"> / </w:t>
          </w:r>
          <w:r w:rsidRPr="00954525">
            <w:rPr>
              <w:rStyle w:val="Paginanummer"/>
              <w:noProof/>
              <w:sz w:val="16"/>
              <w:szCs w:val="16"/>
            </w:rPr>
            <w:fldChar w:fldCharType="begin"/>
          </w:r>
          <w:r w:rsidRPr="00954525">
            <w:rPr>
              <w:rStyle w:val="Paginanummer"/>
              <w:noProof/>
              <w:sz w:val="16"/>
              <w:szCs w:val="16"/>
            </w:rPr>
            <w:instrText xml:space="preserve"> SECTIONPAGES </w:instrText>
          </w:r>
          <w:r w:rsidRPr="00954525">
            <w:rPr>
              <w:rStyle w:val="Paginanummer"/>
              <w:noProof/>
              <w:sz w:val="16"/>
              <w:szCs w:val="16"/>
            </w:rPr>
            <w:fldChar w:fldCharType="separate"/>
          </w:r>
          <w:r w:rsidR="00B7651E">
            <w:rPr>
              <w:rStyle w:val="Paginanummer"/>
              <w:noProof/>
              <w:sz w:val="16"/>
              <w:szCs w:val="16"/>
            </w:rPr>
            <w:t>4</w:t>
          </w:r>
          <w:r w:rsidRPr="00954525">
            <w:rPr>
              <w:rStyle w:val="Paginanummer"/>
              <w:noProof/>
              <w:sz w:val="16"/>
              <w:szCs w:val="16"/>
            </w:rPr>
            <w:fldChar w:fldCharType="end"/>
          </w:r>
        </w:p>
      </w:tc>
    </w:tr>
  </w:tbl>
  <w:p w:rsidR="00E422AE" w:rsidRPr="00E422AE" w:rsidRDefault="00E422AE" w:rsidP="00E422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949" w:rsidRDefault="00212949" w:rsidP="00220940">
      <w:pPr>
        <w:spacing w:line="240" w:lineRule="auto"/>
      </w:pPr>
      <w:r>
        <w:separator/>
      </w:r>
    </w:p>
  </w:footnote>
  <w:footnote w:type="continuationSeparator" w:id="0">
    <w:p w:rsidR="00212949" w:rsidRDefault="00212949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371D14" w:rsidRDefault="00371D14">
    <w:pPr>
      <w:pStyle w:val="Koptekst"/>
      <w:rPr>
        <w:sz w:val="18"/>
        <w:szCs w:val="18"/>
      </w:rPr>
    </w:pPr>
    <w:r w:rsidRPr="00371D14">
      <w:rPr>
        <w:sz w:val="18"/>
        <w:szCs w:val="18"/>
      </w:rPr>
      <w:t>Wayfinding 2 – Statische elementen (PWF2</w:t>
    </w:r>
    <w:r>
      <w:rPr>
        <w:sz w:val="18"/>
        <w:szCs w:val="18"/>
      </w:rPr>
      <w:t>)</w:t>
    </w:r>
  </w:p>
  <w:p w:rsidR="00220940" w:rsidRPr="00220940" w:rsidRDefault="009B1952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2 </w:t>
    </w:r>
    <w:r w:rsidR="00AD0775">
      <w:rPr>
        <w:sz w:val="18"/>
        <w:szCs w:val="18"/>
      </w:rPr>
      <w:t>–</w:t>
    </w:r>
    <w:r>
      <w:rPr>
        <w:sz w:val="18"/>
        <w:szCs w:val="18"/>
      </w:rPr>
      <w:t xml:space="preserve"> Inschrijvingsstaat</w:t>
    </w:r>
    <w:r w:rsidR="00AD0775">
      <w:rPr>
        <w:sz w:val="18"/>
        <w:szCs w:val="18"/>
      </w:rPr>
      <w:t xml:space="preserve"> – versie 2.0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761AB"/>
    <w:rsid w:val="000B46D8"/>
    <w:rsid w:val="00177A29"/>
    <w:rsid w:val="00212949"/>
    <w:rsid w:val="00220940"/>
    <w:rsid w:val="002B5524"/>
    <w:rsid w:val="00367491"/>
    <w:rsid w:val="00371D14"/>
    <w:rsid w:val="003B3222"/>
    <w:rsid w:val="003C19FE"/>
    <w:rsid w:val="00424DED"/>
    <w:rsid w:val="00482A4F"/>
    <w:rsid w:val="00527398"/>
    <w:rsid w:val="00542AF3"/>
    <w:rsid w:val="005E730C"/>
    <w:rsid w:val="00632123"/>
    <w:rsid w:val="00664B71"/>
    <w:rsid w:val="006B77D2"/>
    <w:rsid w:val="006C583D"/>
    <w:rsid w:val="006D24A4"/>
    <w:rsid w:val="008104C5"/>
    <w:rsid w:val="00811444"/>
    <w:rsid w:val="008402D9"/>
    <w:rsid w:val="00847FFD"/>
    <w:rsid w:val="0086631D"/>
    <w:rsid w:val="009175F9"/>
    <w:rsid w:val="009761CF"/>
    <w:rsid w:val="009B0D92"/>
    <w:rsid w:val="009B1952"/>
    <w:rsid w:val="00A03098"/>
    <w:rsid w:val="00A3732E"/>
    <w:rsid w:val="00A53085"/>
    <w:rsid w:val="00A86DE4"/>
    <w:rsid w:val="00AD0775"/>
    <w:rsid w:val="00B7651E"/>
    <w:rsid w:val="00BD0C39"/>
    <w:rsid w:val="00BE1DBE"/>
    <w:rsid w:val="00CC39EC"/>
    <w:rsid w:val="00CD0EFD"/>
    <w:rsid w:val="00D93CF8"/>
    <w:rsid w:val="00DD0355"/>
    <w:rsid w:val="00E422AE"/>
    <w:rsid w:val="00EB1492"/>
    <w:rsid w:val="00F12F0D"/>
    <w:rsid w:val="00F700C3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085460"/>
  <w15:docId w15:val="{E07B2C7E-F1BA-4048-B72E-1410C4EA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styleId="Paginanummer">
    <w:name w:val="page number"/>
    <w:basedOn w:val="Standaardalinea-lettertype"/>
    <w:rsid w:val="00E422AE"/>
  </w:style>
  <w:style w:type="table" w:styleId="Tabelraster">
    <w:name w:val="Table Grid"/>
    <w:basedOn w:val="Standaardtabel"/>
    <w:rsid w:val="000761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89C5-1FAB-44B7-BEE6-9034D1B8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11</TotalTime>
  <Pages>4</Pages>
  <Words>855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 Rooij, Wouter</cp:lastModifiedBy>
  <cp:revision>8</cp:revision>
  <dcterms:created xsi:type="dcterms:W3CDTF">2021-03-30T09:14:00Z</dcterms:created>
  <dcterms:modified xsi:type="dcterms:W3CDTF">2021-05-27T12:54:00Z</dcterms:modified>
</cp:coreProperties>
</file>